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B11-315  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骆殊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B11-315  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骆殊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骆殊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B13-111  徐晓聪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王丹阳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骆殊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骆殊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B5-201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B5-201  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B5-201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林丽萍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B8-201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B8-201  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B8-201  关晓伟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B5-201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B5-201  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B5-201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林丽萍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B8-201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B8-201  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B8-201  关晓伟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张宗明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(3学时)  B8-101  石慧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孙秀兰/沈永健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B7-102  孙秀兰/沈永健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