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4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第一临床医学院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中医学(八年制)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中医八252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4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(110029—011)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李晓宇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(020212—008)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祝昊冉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高建芝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罗馨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(058992—009)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(020212—008)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祝昊冉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高建芝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罗馨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(058992—009)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张晓东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中医方法论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(110014—010)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庞境怡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张晓东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陆艺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宁利敏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宁利敏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学术英语（医学）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钱敏娟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张晓东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陆艺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宁利敏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宁利敏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学术英语（医学）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钱敏娟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张轶瑶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崔婷婷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280124—010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体育Ⅲ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