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B11-204  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B11-204  朱垚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B13-114  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B13-114  朱垚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B11-204  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B11-204  朱垚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B13-114  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B13-114  朱垚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B4-303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5,8~17周 (2学时)  B4-303  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B5-401  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郭立中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B5-101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B5-101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B5-101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B5-101  冯哲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B4-303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5,8~17周 (1学时)  B4-303  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B5-401  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郭立中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B5-101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B5-101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B5-101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B5-101  冯哲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