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B5-207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B5-207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B5-207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王庆根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刘军楼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B5-207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B5-207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B5-207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王庆根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刘军楼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B5-109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刘军楼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B4-407  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B4-407  朱瑞功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B13-113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B13-113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B13-113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B4-407  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B4-407  朱瑞功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B13-113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B13-113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B13-113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