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中医学(儿科学)(八年制)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中医儿科八26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B11-104  李江全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B11-104  戴启刚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张承坤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B4-106  徐晓聪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B11-106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B11-104  李江全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B11-106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钱甜甜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B8-201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B8-102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B8-102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B8-201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B8-102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B8-102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孙秀兰/沈永健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 孙秀兰/沈永健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