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4-div"/>
      <w:r>
        <w:rPr>
          <w:rFonts w:ascii="Times New Roman" w:hAnsi="Times New Roman"/>
          <w:b/>
          <w:i w:val="false"/>
          <w:color w:val="000000"/>
          <w:sz w:val="30"/>
        </w:rPr>
        <w:t>上课时间表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中医儿科23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任现志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B13-204  姜茗宸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尹东奇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任现志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B13-204  姜茗宸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尹东奇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任现志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B13-204  姜茗宸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创伤急救学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成汇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B13-106  许岩磊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B13-106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B13-106  陈赟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B13-106  刘青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董莹莹/胡雨峰/袁园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B11-205  佘婧瑶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创伤急救学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成汇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B13-106  许岩磊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B13-106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B13-106  陈赟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B13-106  刘青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董莹莹/胡雨峰/袁园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B11-205  佘婧瑶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 B8-307  邵粉丽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周若楠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 B6-103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4~5,8~9周 (3学时)  B6-103  仲跻巍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 B6-103  朱娟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