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5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中医学(九年制)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中医九24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陆敬平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毕蕾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B6-104  丁超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B6-104  付丽媛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肖安宝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陈文星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B4-204  韦忠红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陆敬平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毕蕾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 B6-104  丁超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B6-104  付丽媛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肖安宝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陈文星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B4-204  韦忠红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孙若岚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邹飞飞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陆敬平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毕蕾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B6-104  丁超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B6-104  付丽媛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何晓瑾/程海波/邹冲/方南元/高坤/倪海雯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何晓瑾/程海波/邹冲/方南元/高坤/倪海雯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毕蕾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 B6-104  丁超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B6-104  付丽媛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何晓瑾/程海波/邹冲/方南元/高坤/倪海雯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郭立中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(3学时)  B6-104  朱垚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(3学时)  B6-104  金路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(3学时)  B6-104  李柳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(3学时)  B6-104  冯哲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