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中医九23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闵文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 6-401  殷松江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6-401  洪艳丽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闵文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 6-401  殷松江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6-401  洪艳丽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高卫萍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6-401  柏玉洁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吴拥军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 6-401  朱智媛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