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B11-105  朱毓琦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段娜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方南元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B11-104  蔡云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B11-104  韩善夯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B4-102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B11-105  朱毓琦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段娜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方南元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 B11-104  蔡云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B11-104  韩善夯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B4-102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孙松娴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孙松娴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方南元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B11-104  蔡云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B11-104  韩善夯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B13-202  朱雨雨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方南元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 B11-104  蔡云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B11-104  韩善夯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B13-202  朱雨雨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(3学时)  B8-307  邵粉丽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