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B13-205  曲苏晨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赵遐/史会连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B11-105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B13-205  曲苏晨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赵遐/史会连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赵遐/史会连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B11-207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 B11-207  李沐涵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B4-305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B4-305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浦学慧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B11-109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 B11-109  李沐涵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 B11-207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 B11-207  李沐涵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B4-305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B4-305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浦学慧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 B11-109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 B11-109  李沐涵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