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茅凯凯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031139—001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皮肤性病学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神经病学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妇产科学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