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54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鼓楼临床医学院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桂连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254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临床241;临床242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临床241;临床242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临床241;临床242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临床241;临床242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临床243;临床244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临床243;临床244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临床243;临床244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临床243;临床244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