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韩许高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8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中医253;中医254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中医253;中医254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(110033—047)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智能252;医信252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