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1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韩莉莉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40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临床253;临床252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临床253;临床252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中国简史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25级港澳台生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康复252;康复251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