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王刘伟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94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中西临252;中西临251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中西临252;中西临251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护理252;护理253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