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梁海娜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7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药学253;药管25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药管25;数管252;数管251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400287—048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梁海娜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400287—050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大学生劳动教育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8~10周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梁海娜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在线慕课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