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资源25;中制药25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中西临252;中西临251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400287—024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林合华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400287—027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林合华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