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曾晞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70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数管252;数管251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养老252;养老251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数管252;数管251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养老252;养老251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智能251;医信251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