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2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药学253;药学251;药学252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