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庞境怡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3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中医八253;中医八251;中医八252;中医儿科八25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中医255;中医256;中医254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