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语言文化与审美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语言文化与审美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中国传统文化与生活美学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在校慕课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计算机252;计算机251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400287—056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刘芳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