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9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关素华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21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康复252;康复251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智能252;智能251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康复252;康复251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智能252;智能251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(R110908—002)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淡安书院-通识课（国学经典与文化传承）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