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723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金洵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172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经络腧穴学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(050111—001)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A208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经络腧穴学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(050128—004)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视障25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经络腧穴学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(050111—001)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A208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经络腧穴学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(050128—004)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视障25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针灸推拿学专业导论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(2050017—004)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针推视障26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经络腧穴学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(050128—004)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视障25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经络腧穴学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(050111—001)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A208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经络腧穴学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(050111—001)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A208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