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耿元卿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临床241;临床242;临床243;临床244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临床241;临床242;临床243;临床244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老年病防治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