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9415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程成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1~9周</w:t>
      </w:r>
    </w:p>
    <w:bookmarkStart w:id="1" w:name="941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中医体质养生学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(400131—001)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1~5,7~9周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中医养生24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