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1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秦宇航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4~17周</w:t>
      </w:r>
    </w:p>
    <w:bookmarkStart w:id="1" w:name="171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推拿功法学Ⅰ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(2500056—001)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针推视障26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推拿功法学Ⅰ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(2500056—001)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针推视障26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推拿功法学Ⅰ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(2500056—001)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推拿功法学Ⅰ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(2500056—001)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