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1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王萌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71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言语治疗学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(051537—002)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言语治疗学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(051537—002)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人体发育学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人体发育学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言语治疗学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人体发育学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(051523—002)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言语治疗学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人体发育学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(051523—002)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