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707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王磊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1~15周</w:t>
      </w:r>
    </w:p>
    <w:bookmarkStart w:id="1" w:name="170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康复医学概论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(2050670—002)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康复医学概论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(2050670—002)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康复医学概论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(2050670—001)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康复261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康复医学概论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(2050670—001)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康复261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心脏病康复治疗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(R050673—001)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