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8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王欣君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6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针药结合临床（全英文）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针药结合临床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