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杨小存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（省中、省中西）中医养生23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（省中、省中西）中医养生23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