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72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李媛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4~12周</w:t>
      </w:r>
    </w:p>
    <w:bookmarkStart w:id="1" w:name="472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经络腧穴学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(050111—001)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经络腧穴学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(050111—001)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经络腧穴学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(050111—001)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经络腧穴学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(050111—001)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