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4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彭娟娟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8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作业疗法学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作业疗法学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作业疗法学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