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66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吴云川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166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中医功法学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(R500017—001)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淡安书院-通识课（国学经典与文化传承）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