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2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于美玲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运动医学（双语）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临床241;临床242;临床243;临床244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运动医学（双语）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运动医学（双语）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运动医学（双语）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