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561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马宏跃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1~12周</w:t>
      </w:r>
    </w:p>
    <w:bookmarkStart w:id="1" w:name="561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临床药学概论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(041039—001)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B2-403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药学231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临床药学概论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(041039—002)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临床药学概论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(041039—001)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B2-403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药学231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临床药学概论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(041039—002)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临床药学概论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(041039—003)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药学233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临床药学概论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(041039—003)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药学233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临床药学概论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(R041039—001)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临床药理学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(040107—001)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临床241;临床244;临床243;临床242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临床药理学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(040026—004)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药学231;药学232;药学233;中西临243;中西临242;中西临241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