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2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韩疏影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62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中药254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048057—008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实验技能基础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周六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14~15周 (10:50-17:10)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韩疏影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