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袁少勋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计算机251;智能24;计算机253;计算机252;计算机254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计算机251;智能24;计算机253;计算机252;计算机254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