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70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蒋政萌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1~9周</w:t>
      </w:r>
    </w:p>
    <w:bookmarkStart w:id="1" w:name="970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药用植物学与生药学实验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药用植物学与生药学实验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药用植物学与生药学实验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药用植物学与生药学实验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