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4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董洁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54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药学231;药学232;药学233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药物制剂专业综合实验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药学231;药学232;药学233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药物制剂专业综合实验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药物制剂专业综合实验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药物制剂专业综合实验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药物制剂专业综合实验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