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2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田方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6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药用拉丁语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(040667—004)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中药253;中药254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药用植物生理生态学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药用植物生理生态学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药用植物生理生态学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药用植物生理生态学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拉丁语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(R040607—001)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田方,李思蒙,胡杨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