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狄留庆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400094—001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中药学专业综合实验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10周 (8:20-15:30)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狄留庆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