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088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柴茜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1~11周</w:t>
      </w:r>
    </w:p>
    <w:bookmarkStart w:id="1" w:name="7088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药学专业综合实验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(048042—003)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药学专业综合实验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(048042—003)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药学专业综合实验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(048042—003)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药学专业综合实验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(048042—003)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分析化学I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(400521—001)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分析化学I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(400521—001)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