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271-div"/>
      <w:r>
        <w:rPr>
          <w:rFonts w:ascii="Times New Roman" w:hAnsi="Times New Roman"/>
          <w:b/>
          <w:i w:val="false"/>
          <w:color w:val="000000"/>
          <w:sz w:val="30"/>
        </w:rPr>
        <w:t>上课时间表         征求意见稿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中药制药过程控制与智能制造技术全国重点实验室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林丽萍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4~15周</w:t>
      </w:r>
    </w:p>
    <w:bookmarkStart w:id="1" w:name="1271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无机化学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(2040228—001)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4~5,7~15周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B4-210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中医八261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