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4666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杜金法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3~15周</w:t>
      </w:r>
    </w:p>
    <w:bookmarkStart w:id="1" w:name="1466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(400094—003)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(400094—003)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(400094—003)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中药鉴定学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(040735—001)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(400094—003)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药用植物学与生药学实验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(040738—001)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5~7(单),8~9周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药学231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中药鉴定学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(040735—001)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药用植物学与生药学实验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(040738—001)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5~7(单),8~9周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药学231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