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48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李林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7~13周</w:t>
      </w:r>
    </w:p>
    <w:bookmarkStart w:id="1" w:name="54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中药资源与开发专业综合实验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资源231;资源232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中药资源与开发专业综合实验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资源231;资源232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中药资源与开发专业综合实验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资源231;资源232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(040912—002)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中药资源与开发专业综合实验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资源231;资源232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(040912—002)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400092—001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中药资源与开发专业综合实验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周四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13周 (8:20-12:20)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李林</w:t>
      </w: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