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588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药学院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李思蒙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588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中制药25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药用拉丁语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(040667—002)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中药251;中药252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(2040058—001)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药用植物生理生态学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(400089—001)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中药资源与开发专业综合实验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(400092—001)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资源231;资源232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048031—002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048031—004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李思蒙,胡杨,戴仕林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048031—005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采药Ⅱ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田方,李思蒙,胡杨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