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4~13周</w:t>
      </w:r>
    </w:p>
    <w:bookmarkStart w:id="1" w:name="21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中药质量传感学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048057—008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实验技能基础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周六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8~9周 (10:50-17:10)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张玥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