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张永文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7~13周</w:t>
      </w:r>
    </w:p>
    <w:bookmarkStart w:id="1" w:name="42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7~9,12~13周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中药制药技术与产品设计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7~9,12~13周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