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8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张兴德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48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制药工艺学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(041405—001)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药制剂23;药学231;药学233;药学232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制药工艺学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(041405—001)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药制剂23;药学231;药学233;药学232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制剂工程学(含一周课程设计)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制剂工程学(含一周课程设计)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制剂工程学(含一周课程设计)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制剂工程学(含一周课程设计)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