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9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9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1~5,7,10~15周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1~5,7,10~15周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生物药剂学与药物动力学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体内药物分析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药学231;药学232;药学233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